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43779252" name="019f1c55-dfa3-7d10-b465-0b01b5bc48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985051" name="019f1c55-dfa3-7d10-b465-0b01b5bc48f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14947114" name="019f1c5c-2e30-7f45-82fa-777cdc6ebc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961705" name="019f1c5c-2e30-7f45-82fa-777cdc6ebc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Küche/ Esszimmer/ 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30429060" name="019f1d65-b2ea-7d26-94b0-e5a8a051e8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478269" name="019f1d65-b2ea-7d26-94b0-e5a8a051e8b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8584868" name="019f1d78-5841-7828-83ad-2afdbd8a0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22327" name="019f1d78-5841-7828-83ad-2afdbd8a040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13264706" name="019f1d8c-7430-7f01-a7fa-6186fdd5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703990" name="019f1d8c-7430-7f01-a7fa-6186fdd5815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3989593" name="019f1dbe-0385-74aa-8b22-267fb0fa6b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56393" name="019f1dbe-0385-74aa-8b22-267fb0fa6bc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20471829" name="019f1c57-84ad-7768-bb2e-45537c2f06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770994" name="019f1c57-84ad-7768-bb2e-45537c2f06e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20207423" name="019f1c5a-b869-79cc-8582-6b91a81a0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181168" name="019f1c5a-b869-79cc-8582-6b91a81a0e6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5571554" name="019f1c5e-f2d4-7240-9f3b-23fb58973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020377" name="019f1c5e-f2d4-7240-9f3b-23fb589735a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4820433" name="019f1c52-f832-7db6-a75b-f4d135a3f9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299663" name="019f1c52-f832-7db6-a75b-f4d135a3f98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87672454" name="019f1c58-5c13-708c-9d33-7497942c4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295171" name="019f1c58-5c13-708c-9d33-7497942c46f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4309083" name="019f1d62-7ba4-72ea-9dad-257b134b22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068862" name="019f1d62-7ba4-72ea-9dad-257b134b22d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68119216" name="019f1d77-279d-7ae0-9d6b-bccec1735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623559" name="019f1d77-279d-7ae0-9d6b-bccec1735c2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57037028" name="019f1c59-b7e7-75ea-bbae-3b2ff89778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24650" name="019f1c59-b7e7-75ea-bbae-3b2ff897784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35873370" name="019f1d63-6daa-7fc5-b215-42c71d1d3f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429617" name="019f1d63-6daa-7fc5-b215-42c71d1d3ff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9563063" name="019f1d9b-c334-7954-a849-828275072b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976186" name="019f1d9b-c334-7954-a849-828275072b5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37026" name="019f1c36-b450-7dba-a8d4-2ac95d7442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501649" name="019f1c36-b450-7dba-a8d4-2ac95d7442c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Gesamter Decke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2006928" name="019f1daa-bc83-7ec3-9e09-a9751a07c9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918957" name="019f1daa-bc83-7ec3-9e09-a9751a07c97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00692169" name="019f1c37-e6a8-782d-9546-7ee1353bb6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899440" name="019f1c37-e6a8-782d-9546-7ee1353bb64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Brandschutzplatten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3615456" name="019f1d67-205d-7382-9773-6c449343f5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13119" name="019f1d67-205d-7382-9773-6c449343f5d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Elektroheizung </w:t>
            </w:r>
          </w:p>
        </w:tc>
        <w:tc>
          <w:p>
            <w:pPr>
              <w:spacing w:before="0" w:after="0" w:line="240" w:lineRule="auto"/>
            </w:pPr>
            <w:r>
              <w:t>Elektroheizung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25114119" name="019f1d89-4f26-7611-a324-4fc676eb63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449694" name="019f1d89-4f26-7611-a324-4fc676eb635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525501" name="019f1d99-00c3-7191-8ff1-f4e4380e4b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480874" name="019f1d99-00c3-7191-8ff1-f4e4380e4b4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649416" name="019f1dbc-35a8-742a-a045-318cf4bd2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844199" name="019f1dbc-35a8-742a-a045-318cf4bd289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384467433" name="019f1dc1-b968-7ba7-a140-468ad68db2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433193" name="019f1dc1-b968-7ba7-a140-468ad68db26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Rudolf-Bitter-Strasse 13, 4323 Wallbach</w:t>
          </w:r>
        </w:p>
        <w:p>
          <w:pPr>
            <w:spacing w:before="0" w:after="0"/>
          </w:pPr>
          <w:r>
            <w:t>DN 1021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